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EAB97" w14:textId="77777777" w:rsidR="00424C19" w:rsidRDefault="00424C19" w:rsidP="00424C19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Charly Shepard</w:t>
      </w:r>
    </w:p>
    <w:p w14:paraId="6B7FB8AB" w14:textId="19BD1797" w:rsidR="00A77B3E" w:rsidRPr="00424C19" w:rsidRDefault="00AB76F4" w:rsidP="00424C19">
      <w:pPr>
        <w:spacing w:after="0" w:line="240" w:lineRule="auto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>323-C Crowells Road, Highland Park, NJ 08904</w:t>
      </w:r>
    </w:p>
    <w:p w14:paraId="1DDC6BAA" w14:textId="51B17710" w:rsidR="00A77B3E" w:rsidRPr="00424C19" w:rsidRDefault="00AB76F4" w:rsidP="00424C19">
      <w:pPr>
        <w:spacing w:after="0" w:line="240" w:lineRule="auto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 xml:space="preserve">732-319-4736, </w:t>
      </w:r>
      <w:hyperlink r:id="rId6" w:history="1">
        <w:r w:rsidR="00424C19" w:rsidRPr="00C76F65">
          <w:rPr>
            <w:rStyle w:val="Hyperlink"/>
            <w:rFonts w:asciiTheme="minorHAnsi" w:hAnsiTheme="minorHAnsi" w:cstheme="minorHAnsi"/>
          </w:rPr>
          <w:t>charly.shepard</w:t>
        </w:r>
      </w:hyperlink>
      <w:hyperlink r:id="rId7" w:history="1">
        <w:r w:rsidRPr="00424C19">
          <w:rPr>
            <w:rFonts w:asciiTheme="minorHAnsi" w:hAnsiTheme="minorHAnsi" w:cstheme="minorHAnsi"/>
          </w:rPr>
          <w:t>@</w:t>
        </w:r>
      </w:hyperlink>
      <w:hyperlink r:id="rId8" w:history="1">
        <w:r w:rsidRPr="00424C19">
          <w:rPr>
            <w:rFonts w:asciiTheme="minorHAnsi" w:hAnsiTheme="minorHAnsi" w:cstheme="minorHAnsi"/>
          </w:rPr>
          <w:t>gmail</w:t>
        </w:r>
      </w:hyperlink>
      <w:hyperlink r:id="rId9" w:history="1">
        <w:r w:rsidRPr="00424C19">
          <w:rPr>
            <w:rFonts w:asciiTheme="minorHAnsi" w:hAnsiTheme="minorHAnsi" w:cstheme="minorHAnsi"/>
          </w:rPr>
          <w:t>.</w:t>
        </w:r>
      </w:hyperlink>
      <w:hyperlink r:id="rId10" w:history="1">
        <w:r w:rsidR="008577EF" w:rsidRPr="00424C19">
          <w:rPr>
            <w:rFonts w:asciiTheme="minorHAnsi" w:hAnsiTheme="minorHAnsi" w:cstheme="minorHAnsi"/>
          </w:rPr>
          <w:t>Com</w:t>
        </w:r>
      </w:hyperlink>
    </w:p>
    <w:p w14:paraId="253B2543" w14:textId="77777777" w:rsidR="00A77B3E" w:rsidRPr="00424C19" w:rsidRDefault="00A77B3E">
      <w:pPr>
        <w:spacing w:after="0" w:line="240" w:lineRule="auto"/>
        <w:rPr>
          <w:rFonts w:asciiTheme="minorHAnsi" w:hAnsiTheme="minorHAnsi" w:cstheme="minorHAnsi"/>
        </w:rPr>
      </w:pPr>
    </w:p>
    <w:p w14:paraId="69114EBC" w14:textId="77777777" w:rsidR="00A77B3E" w:rsidRPr="00424C19" w:rsidRDefault="00AB76F4" w:rsidP="00424C19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424C19">
        <w:rPr>
          <w:rFonts w:asciiTheme="minorHAnsi" w:hAnsiTheme="minorHAnsi" w:cstheme="minorHAnsi"/>
          <w:b/>
          <w:bCs/>
        </w:rPr>
        <w:t xml:space="preserve">Data Center Technician - Junior Level Network Administrator </w:t>
      </w:r>
    </w:p>
    <w:p w14:paraId="58066281" w14:textId="77777777" w:rsidR="00A77B3E" w:rsidRPr="00424C19" w:rsidRDefault="00AB76F4">
      <w:pPr>
        <w:spacing w:before="60" w:after="0" w:line="240" w:lineRule="auto"/>
        <w:jc w:val="both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>Data Center Support Technician Professional; junior level network administrator; knowledg</w:t>
      </w:r>
      <w:r w:rsidR="00AB02DF" w:rsidRPr="00424C19">
        <w:rPr>
          <w:rFonts w:asciiTheme="minorHAnsi" w:hAnsiTheme="minorHAnsi" w:cstheme="minorHAnsi"/>
        </w:rPr>
        <w:t>eable in hardware, and software,</w:t>
      </w:r>
      <w:r w:rsidRPr="00424C19">
        <w:rPr>
          <w:rFonts w:asciiTheme="minorHAnsi" w:hAnsiTheme="minorHAnsi" w:cstheme="minorHAnsi"/>
        </w:rPr>
        <w:t xml:space="preserve"> PC network support including installations, upgrades, configuring, monitoring, troubleshooting, and maintenance; strong team and individual contributor, excellent interpersonal and problem solving skills. </w:t>
      </w:r>
    </w:p>
    <w:p w14:paraId="07FDD166" w14:textId="77777777" w:rsidR="00A77B3E" w:rsidRPr="00424C19" w:rsidRDefault="00A77B3E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2F56E410" w14:textId="77777777" w:rsidR="00A77B3E" w:rsidRPr="00424C19" w:rsidRDefault="00AB76F4" w:rsidP="00424C19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424C19">
        <w:rPr>
          <w:rFonts w:asciiTheme="minorHAnsi" w:hAnsiTheme="minorHAnsi" w:cstheme="minorHAnsi"/>
          <w:b/>
          <w:bCs/>
        </w:rPr>
        <w:t>TECHNICAL SKILLS</w:t>
      </w:r>
    </w:p>
    <w:p w14:paraId="33780185" w14:textId="77777777" w:rsidR="00A77B3E" w:rsidRPr="00424C19" w:rsidRDefault="00AB76F4">
      <w:pPr>
        <w:numPr>
          <w:ilvl w:val="0"/>
          <w:numId w:val="1"/>
        </w:numPr>
        <w:tabs>
          <w:tab w:val="left" w:pos="360"/>
          <w:tab w:val="left" w:pos="720"/>
        </w:tabs>
        <w:spacing w:after="0" w:line="240" w:lineRule="auto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>Extensive experience working in Data Centers for large scale projects using related testing devices</w:t>
      </w:r>
    </w:p>
    <w:p w14:paraId="1DDF1EA4" w14:textId="77777777" w:rsidR="00E23921" w:rsidRPr="00424C19" w:rsidRDefault="00AB76F4" w:rsidP="00E23921">
      <w:pPr>
        <w:numPr>
          <w:ilvl w:val="0"/>
          <w:numId w:val="1"/>
        </w:numPr>
        <w:tabs>
          <w:tab w:val="left" w:pos="360"/>
          <w:tab w:val="left" w:pos="720"/>
        </w:tabs>
        <w:spacing w:after="0" w:line="240" w:lineRule="auto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>Knowledgeable in Networking, IP Addressing,</w:t>
      </w:r>
      <w:r w:rsidR="00E23921" w:rsidRPr="00424C19">
        <w:rPr>
          <w:rFonts w:asciiTheme="minorHAnsi" w:hAnsiTheme="minorHAnsi" w:cstheme="minorHAnsi"/>
        </w:rPr>
        <w:t xml:space="preserve"> VLSM, VLAN,</w:t>
      </w:r>
      <w:r w:rsidR="009F4534" w:rsidRPr="00424C19">
        <w:rPr>
          <w:rFonts w:asciiTheme="minorHAnsi" w:hAnsiTheme="minorHAnsi" w:cstheme="minorHAnsi"/>
        </w:rPr>
        <w:t xml:space="preserve"> </w:t>
      </w:r>
      <w:r w:rsidR="00EC5D90" w:rsidRPr="00424C19">
        <w:rPr>
          <w:rFonts w:asciiTheme="minorHAnsi" w:hAnsiTheme="minorHAnsi" w:cstheme="minorHAnsi"/>
        </w:rPr>
        <w:t xml:space="preserve">OSI Model, </w:t>
      </w:r>
      <w:r w:rsidRPr="00424C19">
        <w:rPr>
          <w:rFonts w:asciiTheme="minorHAnsi" w:hAnsiTheme="minorHAnsi" w:cstheme="minorHAnsi"/>
        </w:rPr>
        <w:t xml:space="preserve">Cisco Routers and related </w:t>
      </w:r>
      <w:r w:rsidR="002B36F8" w:rsidRPr="00424C19">
        <w:rPr>
          <w:rFonts w:asciiTheme="minorHAnsi" w:hAnsiTheme="minorHAnsi" w:cstheme="minorHAnsi"/>
        </w:rPr>
        <w:t>protocols</w:t>
      </w:r>
      <w:r w:rsidR="009F4534" w:rsidRPr="00424C19">
        <w:rPr>
          <w:rFonts w:asciiTheme="minorHAnsi" w:hAnsiTheme="minorHAnsi" w:cstheme="minorHAnsi"/>
        </w:rPr>
        <w:t xml:space="preserve"> Rip, Ospf, Eigrp</w:t>
      </w:r>
      <w:r w:rsidR="002B36F8" w:rsidRPr="00424C19">
        <w:rPr>
          <w:rFonts w:asciiTheme="minorHAnsi" w:hAnsiTheme="minorHAnsi" w:cstheme="minorHAnsi"/>
        </w:rPr>
        <w:t xml:space="preserve"> </w:t>
      </w:r>
      <w:r w:rsidR="009F4534" w:rsidRPr="00424C19">
        <w:rPr>
          <w:rFonts w:asciiTheme="minorHAnsi" w:hAnsiTheme="minorHAnsi" w:cstheme="minorHAnsi"/>
        </w:rPr>
        <w:t xml:space="preserve">and </w:t>
      </w:r>
      <w:r w:rsidR="002B36F8" w:rsidRPr="00424C19">
        <w:rPr>
          <w:rFonts w:asciiTheme="minorHAnsi" w:hAnsiTheme="minorHAnsi" w:cstheme="minorHAnsi"/>
        </w:rPr>
        <w:t>TCP/IP IPv4 and IPv6</w:t>
      </w:r>
    </w:p>
    <w:p w14:paraId="13A72C75" w14:textId="77777777" w:rsidR="00A77B3E" w:rsidRPr="00424C19" w:rsidRDefault="002B36F8">
      <w:pPr>
        <w:numPr>
          <w:ilvl w:val="0"/>
          <w:numId w:val="1"/>
        </w:numPr>
        <w:tabs>
          <w:tab w:val="left" w:pos="360"/>
          <w:tab w:val="left" w:pos="720"/>
        </w:tabs>
        <w:spacing w:after="0" w:line="240" w:lineRule="auto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 xml:space="preserve"> Kno</w:t>
      </w:r>
      <w:r w:rsidR="005950E8" w:rsidRPr="00424C19">
        <w:rPr>
          <w:rFonts w:asciiTheme="minorHAnsi" w:hAnsiTheme="minorHAnsi" w:cstheme="minorHAnsi"/>
        </w:rPr>
        <w:t xml:space="preserve">wledge and understanding </w:t>
      </w:r>
      <w:r w:rsidRPr="00424C19">
        <w:rPr>
          <w:rFonts w:asciiTheme="minorHAnsi" w:hAnsiTheme="minorHAnsi" w:cstheme="minorHAnsi"/>
        </w:rPr>
        <w:t xml:space="preserve">of </w:t>
      </w:r>
      <w:r w:rsidR="00E23921" w:rsidRPr="00424C19">
        <w:rPr>
          <w:rFonts w:asciiTheme="minorHAnsi" w:hAnsiTheme="minorHAnsi" w:cstheme="minorHAnsi"/>
        </w:rPr>
        <w:t xml:space="preserve"> </w:t>
      </w:r>
      <w:r w:rsidR="00AB76F4" w:rsidRPr="00424C19">
        <w:rPr>
          <w:rFonts w:asciiTheme="minorHAnsi" w:hAnsiTheme="minorHAnsi" w:cstheme="minorHAnsi"/>
        </w:rPr>
        <w:t>Microsoft Server 2012</w:t>
      </w:r>
      <w:r w:rsidR="008577EF" w:rsidRPr="00424C19">
        <w:rPr>
          <w:rFonts w:asciiTheme="minorHAnsi" w:hAnsiTheme="minorHAnsi" w:cstheme="minorHAnsi"/>
        </w:rPr>
        <w:t>,</w:t>
      </w:r>
      <w:r w:rsidR="00E23921" w:rsidRPr="00424C19">
        <w:rPr>
          <w:rFonts w:asciiTheme="minorHAnsi" w:hAnsiTheme="minorHAnsi" w:cstheme="minorHAnsi"/>
        </w:rPr>
        <w:t xml:space="preserve"> </w:t>
      </w:r>
      <w:r w:rsidRPr="00424C19">
        <w:rPr>
          <w:rFonts w:asciiTheme="minorHAnsi" w:hAnsiTheme="minorHAnsi" w:cstheme="minorHAnsi"/>
        </w:rPr>
        <w:t>Microsoft Word and Excel</w:t>
      </w:r>
    </w:p>
    <w:p w14:paraId="0F6144CC" w14:textId="77777777" w:rsidR="00A77B3E" w:rsidRPr="00424C19" w:rsidRDefault="00AB76F4">
      <w:pPr>
        <w:numPr>
          <w:ilvl w:val="0"/>
          <w:numId w:val="1"/>
        </w:numPr>
        <w:tabs>
          <w:tab w:val="left" w:pos="360"/>
          <w:tab w:val="left" w:pos="720"/>
        </w:tabs>
        <w:spacing w:after="0" w:line="240" w:lineRule="auto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 xml:space="preserve">Experience in installing and configuring Client Servers, various peripherals devices: Cisco routers, Switches, Printers, Drivers </w:t>
      </w:r>
    </w:p>
    <w:p w14:paraId="2198F3BE" w14:textId="77777777" w:rsidR="00A77B3E" w:rsidRPr="00424C19" w:rsidRDefault="00AB76F4">
      <w:pPr>
        <w:numPr>
          <w:ilvl w:val="0"/>
          <w:numId w:val="1"/>
        </w:numPr>
        <w:tabs>
          <w:tab w:val="left" w:pos="360"/>
          <w:tab w:val="left" w:pos="720"/>
        </w:tabs>
        <w:spacing w:after="0" w:line="240" w:lineRule="auto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>Ability to terminate and test data/telephone and fiber optic cables</w:t>
      </w:r>
    </w:p>
    <w:p w14:paraId="03CB8B41" w14:textId="77777777" w:rsidR="00A77B3E" w:rsidRPr="00424C19" w:rsidRDefault="00AB76F4">
      <w:pPr>
        <w:numPr>
          <w:ilvl w:val="0"/>
          <w:numId w:val="1"/>
        </w:numPr>
        <w:tabs>
          <w:tab w:val="left" w:pos="360"/>
          <w:tab w:val="left" w:pos="720"/>
        </w:tabs>
        <w:spacing w:after="0" w:line="240" w:lineRule="auto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>Interpret blue prints and patching schedules</w:t>
      </w:r>
    </w:p>
    <w:p w14:paraId="32A9FE2D" w14:textId="77777777" w:rsidR="00A77B3E" w:rsidRPr="00424C19" w:rsidRDefault="00AB76F4">
      <w:pPr>
        <w:numPr>
          <w:ilvl w:val="0"/>
          <w:numId w:val="1"/>
        </w:numPr>
        <w:tabs>
          <w:tab w:val="left" w:pos="360"/>
          <w:tab w:val="left" w:pos="720"/>
        </w:tabs>
        <w:spacing w:after="0" w:line="240" w:lineRule="auto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>Certifications:  A+, (NET+,MCSA, CCNA - pending)</w:t>
      </w:r>
    </w:p>
    <w:p w14:paraId="3E88DBB7" w14:textId="77777777" w:rsidR="00A77B3E" w:rsidRPr="00424C19" w:rsidRDefault="00A77B3E">
      <w:pPr>
        <w:spacing w:after="0" w:line="240" w:lineRule="auto"/>
        <w:rPr>
          <w:rFonts w:asciiTheme="minorHAnsi" w:hAnsiTheme="minorHAnsi" w:cstheme="minorHAnsi"/>
        </w:rPr>
      </w:pPr>
    </w:p>
    <w:p w14:paraId="2361CD61" w14:textId="77777777" w:rsidR="00A77B3E" w:rsidRPr="00424C19" w:rsidRDefault="00AB76F4" w:rsidP="00424C19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424C19">
        <w:rPr>
          <w:rFonts w:asciiTheme="minorHAnsi" w:hAnsiTheme="minorHAnsi" w:cstheme="minorHAnsi"/>
          <w:b/>
          <w:bCs/>
        </w:rPr>
        <w:t>PROFESSIONAL EXPERIENCE</w:t>
      </w:r>
    </w:p>
    <w:p w14:paraId="7A10CA2B" w14:textId="77777777" w:rsidR="00F345A2" w:rsidRPr="00424C19" w:rsidRDefault="00F345A2">
      <w:pPr>
        <w:spacing w:after="0" w:line="240" w:lineRule="auto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>AVTECH, SOUTH PLAINFIELD, NJ</w:t>
      </w:r>
    </w:p>
    <w:p w14:paraId="7128BBD8" w14:textId="4E330F6F" w:rsidR="00AE68A5" w:rsidRPr="00424C19" w:rsidRDefault="00F345A2" w:rsidP="00993A23">
      <w:pPr>
        <w:spacing w:after="0" w:line="240" w:lineRule="auto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  <w:b/>
          <w:i/>
        </w:rPr>
        <w:t>Network Technician</w:t>
      </w:r>
      <w:r w:rsidR="00AE68A5" w:rsidRPr="00424C19">
        <w:rPr>
          <w:rFonts w:asciiTheme="minorHAnsi" w:hAnsiTheme="minorHAnsi" w:cstheme="minorHAnsi"/>
        </w:rPr>
        <w:t xml:space="preserve">                                                                   </w:t>
      </w:r>
      <w:r w:rsidR="001D2636" w:rsidRPr="00424C19">
        <w:rPr>
          <w:rFonts w:asciiTheme="minorHAnsi" w:hAnsiTheme="minorHAnsi" w:cstheme="minorHAnsi"/>
        </w:rPr>
        <w:t xml:space="preserve">                   </w:t>
      </w:r>
      <w:r w:rsidR="00844DAF" w:rsidRPr="00424C19">
        <w:rPr>
          <w:rFonts w:asciiTheme="minorHAnsi" w:hAnsiTheme="minorHAnsi" w:cstheme="minorHAnsi"/>
        </w:rPr>
        <w:t xml:space="preserve">  </w:t>
      </w:r>
      <w:r w:rsidR="00CA3992" w:rsidRPr="00424C19">
        <w:rPr>
          <w:rFonts w:asciiTheme="minorHAnsi" w:hAnsiTheme="minorHAnsi" w:cstheme="minorHAnsi"/>
        </w:rPr>
        <w:t xml:space="preserve">                           </w:t>
      </w:r>
      <w:r w:rsidR="00424C19">
        <w:rPr>
          <w:rFonts w:asciiTheme="minorHAnsi" w:hAnsiTheme="minorHAnsi" w:cstheme="minorHAnsi"/>
        </w:rPr>
        <w:tab/>
        <w:t xml:space="preserve">        </w:t>
      </w:r>
      <w:r w:rsidR="00CA3992" w:rsidRPr="00424C19">
        <w:rPr>
          <w:rFonts w:asciiTheme="minorHAnsi" w:hAnsiTheme="minorHAnsi" w:cstheme="minorHAnsi"/>
        </w:rPr>
        <w:t>2014</w:t>
      </w:r>
      <w:r w:rsidR="00844DAF" w:rsidRPr="00424C19">
        <w:rPr>
          <w:rFonts w:asciiTheme="minorHAnsi" w:hAnsiTheme="minorHAnsi" w:cstheme="minorHAnsi"/>
        </w:rPr>
        <w:t>-</w:t>
      </w:r>
    </w:p>
    <w:p w14:paraId="42BB40C9" w14:textId="77777777" w:rsidR="00993A23" w:rsidRPr="00424C19" w:rsidRDefault="00440F56" w:rsidP="00993A23">
      <w:pPr>
        <w:pStyle w:val="ListParagraph"/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>Installed security systems, data and phone lines as well as testing using testing equipment for the projects.</w:t>
      </w:r>
      <w:r w:rsidR="00993A23" w:rsidRPr="00424C19">
        <w:rPr>
          <w:rFonts w:asciiTheme="minorHAnsi" w:hAnsiTheme="minorHAnsi" w:cstheme="minorHAnsi"/>
        </w:rPr>
        <w:t xml:space="preserve"> Performed tune-ups, troubleshoot, upgrade software, and install various peripherals </w:t>
      </w:r>
      <w:r w:rsidR="00090460" w:rsidRPr="00424C19">
        <w:rPr>
          <w:rFonts w:asciiTheme="minorHAnsi" w:hAnsiTheme="minorHAnsi" w:cstheme="minorHAnsi"/>
        </w:rPr>
        <w:t xml:space="preserve">and </w:t>
      </w:r>
      <w:r w:rsidR="00993A23" w:rsidRPr="00424C19">
        <w:rPr>
          <w:rFonts w:asciiTheme="minorHAnsi" w:hAnsiTheme="minorHAnsi" w:cstheme="minorHAnsi"/>
        </w:rPr>
        <w:t>devices for the clients.</w:t>
      </w:r>
    </w:p>
    <w:p w14:paraId="24B1277A" w14:textId="77777777" w:rsidR="00DD55FF" w:rsidRPr="00424C19" w:rsidRDefault="00DD55FF" w:rsidP="00DD55FF">
      <w:pPr>
        <w:pStyle w:val="ListParagraph"/>
        <w:spacing w:after="0" w:line="240" w:lineRule="auto"/>
        <w:rPr>
          <w:rFonts w:asciiTheme="minorHAnsi" w:hAnsiTheme="minorHAnsi" w:cstheme="minorHAnsi"/>
        </w:rPr>
      </w:pPr>
    </w:p>
    <w:p w14:paraId="3B443F99" w14:textId="77777777" w:rsidR="00A77B3E" w:rsidRPr="00424C19" w:rsidRDefault="00AB76F4">
      <w:pPr>
        <w:tabs>
          <w:tab w:val="right" w:pos="9360"/>
        </w:tabs>
        <w:spacing w:after="0" w:line="240" w:lineRule="auto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 xml:space="preserve">STAR-LOW COMMUNICATIONS, WHIPPANY, NJ </w:t>
      </w:r>
      <w:r w:rsidRPr="00424C19">
        <w:rPr>
          <w:rFonts w:asciiTheme="minorHAnsi" w:hAnsiTheme="minorHAnsi" w:cstheme="minorHAnsi"/>
        </w:rPr>
        <w:tab/>
        <w:t>200</w:t>
      </w:r>
      <w:r w:rsidR="00842E01" w:rsidRPr="00424C19">
        <w:rPr>
          <w:rFonts w:asciiTheme="minorHAnsi" w:hAnsiTheme="minorHAnsi" w:cstheme="minorHAnsi"/>
        </w:rPr>
        <w:t>5-2013</w:t>
      </w:r>
    </w:p>
    <w:p w14:paraId="4448A6F9" w14:textId="77777777" w:rsidR="00A77B3E" w:rsidRPr="00424C19" w:rsidRDefault="00AB76F4">
      <w:pPr>
        <w:spacing w:after="0" w:line="240" w:lineRule="auto"/>
        <w:rPr>
          <w:rFonts w:asciiTheme="minorHAnsi" w:hAnsiTheme="minorHAnsi" w:cstheme="minorHAnsi"/>
          <w:b/>
          <w:bCs/>
          <w:i/>
          <w:iCs/>
        </w:rPr>
      </w:pPr>
      <w:r w:rsidRPr="00424C19">
        <w:rPr>
          <w:rFonts w:asciiTheme="minorHAnsi" w:hAnsiTheme="minorHAnsi" w:cstheme="minorHAnsi"/>
          <w:b/>
          <w:bCs/>
          <w:i/>
          <w:iCs/>
        </w:rPr>
        <w:t>Telecommunications Technician</w:t>
      </w:r>
    </w:p>
    <w:p w14:paraId="323A88DB" w14:textId="77777777" w:rsidR="00A77B3E" w:rsidRPr="00424C19" w:rsidRDefault="00AB76F4">
      <w:pPr>
        <w:numPr>
          <w:ilvl w:val="0"/>
          <w:numId w:val="2"/>
        </w:numPr>
        <w:tabs>
          <w:tab w:val="left" w:pos="360"/>
          <w:tab w:val="left" w:pos="720"/>
        </w:tabs>
        <w:spacing w:after="0" w:line="240" w:lineRule="auto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>Installed security systems, data and phone lines, fiber optic cable installations as well as testing using fiber and cop</w:t>
      </w:r>
      <w:r w:rsidR="00AE68A5" w:rsidRPr="00424C19">
        <w:rPr>
          <w:rFonts w:asciiTheme="minorHAnsi" w:hAnsiTheme="minorHAnsi" w:cstheme="minorHAnsi"/>
        </w:rPr>
        <w:t>per testing equipment for the</w:t>
      </w:r>
      <w:r w:rsidRPr="00424C19">
        <w:rPr>
          <w:rFonts w:asciiTheme="minorHAnsi" w:hAnsiTheme="minorHAnsi" w:cstheme="minorHAnsi"/>
        </w:rPr>
        <w:t xml:space="preserve"> projects, which included, Giant Stadium, New Jersey Jets Training Center, Newark Liberty Airport as well as the Federal Reserve</w:t>
      </w:r>
    </w:p>
    <w:p w14:paraId="0AA110B4" w14:textId="77777777" w:rsidR="00A77B3E" w:rsidRPr="00424C19" w:rsidRDefault="00A77B3E">
      <w:pPr>
        <w:spacing w:after="0" w:line="240" w:lineRule="auto"/>
        <w:rPr>
          <w:rFonts w:asciiTheme="minorHAnsi" w:hAnsiTheme="minorHAnsi" w:cstheme="minorHAnsi"/>
        </w:rPr>
      </w:pPr>
    </w:p>
    <w:p w14:paraId="600A8661" w14:textId="77777777" w:rsidR="00A77B3E" w:rsidRPr="00424C19" w:rsidRDefault="00AB76F4">
      <w:pPr>
        <w:tabs>
          <w:tab w:val="right" w:pos="9360"/>
        </w:tabs>
        <w:spacing w:after="0" w:line="240" w:lineRule="auto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>MDCC, SOUTH AMBOY, NJ</w:t>
      </w:r>
      <w:r w:rsidRPr="00424C19">
        <w:rPr>
          <w:rFonts w:asciiTheme="minorHAnsi" w:hAnsiTheme="minorHAnsi" w:cstheme="minorHAnsi"/>
        </w:rPr>
        <w:tab/>
        <w:t>2003-2005</w:t>
      </w:r>
    </w:p>
    <w:p w14:paraId="0ED231E6" w14:textId="77777777" w:rsidR="00A77B3E" w:rsidRPr="00424C19" w:rsidRDefault="00AB76F4">
      <w:pPr>
        <w:spacing w:after="0" w:line="240" w:lineRule="auto"/>
        <w:rPr>
          <w:rFonts w:asciiTheme="minorHAnsi" w:hAnsiTheme="minorHAnsi" w:cstheme="minorHAnsi"/>
          <w:b/>
          <w:bCs/>
          <w:i/>
          <w:iCs/>
        </w:rPr>
      </w:pPr>
      <w:r w:rsidRPr="00424C19">
        <w:rPr>
          <w:rFonts w:asciiTheme="minorHAnsi" w:hAnsiTheme="minorHAnsi" w:cstheme="minorHAnsi"/>
          <w:b/>
          <w:bCs/>
          <w:i/>
          <w:iCs/>
        </w:rPr>
        <w:t>Telecommunications Technician</w:t>
      </w:r>
    </w:p>
    <w:p w14:paraId="30D1054B" w14:textId="77777777" w:rsidR="00A77B3E" w:rsidRPr="00424C19" w:rsidRDefault="00AB76F4">
      <w:pPr>
        <w:numPr>
          <w:ilvl w:val="0"/>
          <w:numId w:val="2"/>
        </w:numPr>
        <w:tabs>
          <w:tab w:val="left" w:pos="360"/>
          <w:tab w:val="left" w:pos="720"/>
        </w:tabs>
        <w:spacing w:after="0" w:line="240" w:lineRule="auto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>Installed nurse call systems and paging systems for various hospitals throughout New Jersey.</w:t>
      </w:r>
    </w:p>
    <w:p w14:paraId="5DC4E5B0" w14:textId="77777777" w:rsidR="00A77B3E" w:rsidRPr="00424C19" w:rsidRDefault="00A77B3E">
      <w:pPr>
        <w:spacing w:after="0" w:line="240" w:lineRule="auto"/>
        <w:rPr>
          <w:rFonts w:asciiTheme="minorHAnsi" w:hAnsiTheme="minorHAnsi" w:cstheme="minorHAnsi"/>
        </w:rPr>
      </w:pPr>
    </w:p>
    <w:p w14:paraId="65AC69CD" w14:textId="77777777" w:rsidR="00C77DB2" w:rsidRPr="00424C19" w:rsidRDefault="00C77DB2">
      <w:pPr>
        <w:tabs>
          <w:tab w:val="right" w:pos="9360"/>
        </w:tabs>
        <w:spacing w:after="0" w:line="240" w:lineRule="auto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>Muzar Umani, Page 2</w:t>
      </w:r>
    </w:p>
    <w:p w14:paraId="2263C7A6" w14:textId="77777777" w:rsidR="00C77DB2" w:rsidRPr="00424C19" w:rsidRDefault="00C77DB2">
      <w:pPr>
        <w:tabs>
          <w:tab w:val="right" w:pos="9360"/>
        </w:tabs>
        <w:spacing w:after="0" w:line="240" w:lineRule="auto"/>
        <w:rPr>
          <w:rFonts w:asciiTheme="minorHAnsi" w:hAnsiTheme="minorHAnsi" w:cstheme="minorHAnsi"/>
        </w:rPr>
      </w:pPr>
    </w:p>
    <w:p w14:paraId="68EEED8A" w14:textId="77777777" w:rsidR="00C77DB2" w:rsidRPr="00424C19" w:rsidRDefault="00C77DB2">
      <w:pPr>
        <w:tabs>
          <w:tab w:val="right" w:pos="9360"/>
        </w:tabs>
        <w:spacing w:after="0" w:line="240" w:lineRule="auto"/>
        <w:rPr>
          <w:rFonts w:asciiTheme="minorHAnsi" w:hAnsiTheme="minorHAnsi" w:cstheme="minorHAnsi"/>
        </w:rPr>
      </w:pPr>
    </w:p>
    <w:p w14:paraId="311BB6DA" w14:textId="77777777" w:rsidR="00A77B3E" w:rsidRPr="00424C19" w:rsidRDefault="00AB76F4">
      <w:pPr>
        <w:tabs>
          <w:tab w:val="right" w:pos="9360"/>
        </w:tabs>
        <w:spacing w:after="0" w:line="240" w:lineRule="auto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>GLOBAL CROSSING, FAIR FIELD, NJ</w:t>
      </w:r>
      <w:r w:rsidRPr="00424C19">
        <w:rPr>
          <w:rFonts w:asciiTheme="minorHAnsi" w:hAnsiTheme="minorHAnsi" w:cstheme="minorHAnsi"/>
        </w:rPr>
        <w:tab/>
        <w:t>2000-2003</w:t>
      </w:r>
    </w:p>
    <w:p w14:paraId="0F429C5E" w14:textId="77777777" w:rsidR="00A77B3E" w:rsidRPr="00424C19" w:rsidRDefault="00AB76F4">
      <w:pPr>
        <w:spacing w:after="0" w:line="240" w:lineRule="auto"/>
        <w:rPr>
          <w:rFonts w:asciiTheme="minorHAnsi" w:hAnsiTheme="minorHAnsi" w:cstheme="minorHAnsi"/>
          <w:b/>
          <w:bCs/>
          <w:i/>
          <w:iCs/>
        </w:rPr>
      </w:pPr>
      <w:r w:rsidRPr="00424C19">
        <w:rPr>
          <w:rFonts w:asciiTheme="minorHAnsi" w:hAnsiTheme="minorHAnsi" w:cstheme="minorHAnsi"/>
          <w:b/>
          <w:bCs/>
          <w:i/>
          <w:iCs/>
        </w:rPr>
        <w:t>Telecommunications Technician</w:t>
      </w:r>
    </w:p>
    <w:p w14:paraId="09758D74" w14:textId="77777777" w:rsidR="00A77B3E" w:rsidRPr="00424C19" w:rsidRDefault="00AB76F4">
      <w:pPr>
        <w:numPr>
          <w:ilvl w:val="0"/>
          <w:numId w:val="2"/>
        </w:numPr>
        <w:tabs>
          <w:tab w:val="left" w:pos="360"/>
          <w:tab w:val="left" w:pos="720"/>
        </w:tabs>
        <w:spacing w:after="0" w:line="240" w:lineRule="auto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>Organized and setup data centers, installed servers, completed patching as per the clients’ schedule. Projects completed for Paine-Webber, Deutsche Bank and Goldman Sachs.</w:t>
      </w:r>
    </w:p>
    <w:p w14:paraId="7DC063AB" w14:textId="77777777" w:rsidR="00A77B3E" w:rsidRPr="00424C19" w:rsidRDefault="00A77B3E">
      <w:pPr>
        <w:spacing w:after="0" w:line="240" w:lineRule="auto"/>
        <w:rPr>
          <w:rFonts w:asciiTheme="minorHAnsi" w:hAnsiTheme="minorHAnsi" w:cstheme="minorHAnsi"/>
        </w:rPr>
      </w:pPr>
    </w:p>
    <w:p w14:paraId="58BC90BB" w14:textId="77777777" w:rsidR="00A77B3E" w:rsidRPr="00424C19" w:rsidRDefault="00AB76F4">
      <w:pPr>
        <w:tabs>
          <w:tab w:val="right" w:pos="9360"/>
        </w:tabs>
        <w:spacing w:after="0" w:line="240" w:lineRule="auto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lastRenderedPageBreak/>
        <w:t>A G TELECONSULTANTS, EDISON, NJ</w:t>
      </w:r>
      <w:r w:rsidRPr="00424C19">
        <w:rPr>
          <w:rFonts w:asciiTheme="minorHAnsi" w:hAnsiTheme="minorHAnsi" w:cstheme="minorHAnsi"/>
        </w:rPr>
        <w:tab/>
        <w:t>1998-2000</w:t>
      </w:r>
    </w:p>
    <w:p w14:paraId="55092847" w14:textId="77777777" w:rsidR="00A77B3E" w:rsidRPr="00424C19" w:rsidRDefault="00AB76F4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424C19">
        <w:rPr>
          <w:rFonts w:asciiTheme="minorHAnsi" w:hAnsiTheme="minorHAnsi" w:cstheme="minorHAnsi"/>
          <w:b/>
          <w:bCs/>
        </w:rPr>
        <w:t>Telecommunications Technician</w:t>
      </w:r>
    </w:p>
    <w:p w14:paraId="5B5B1D88" w14:textId="77777777" w:rsidR="00A77B3E" w:rsidRPr="00424C19" w:rsidRDefault="00AB76F4">
      <w:pPr>
        <w:numPr>
          <w:ilvl w:val="0"/>
          <w:numId w:val="2"/>
        </w:numPr>
        <w:tabs>
          <w:tab w:val="left" w:pos="360"/>
          <w:tab w:val="left" w:pos="720"/>
        </w:tabs>
        <w:spacing w:after="0" w:line="240" w:lineRule="auto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>Performed installations of data, phone and fiber optic cables; installed and programmed PBX’s.</w:t>
      </w:r>
    </w:p>
    <w:p w14:paraId="5188E045" w14:textId="77777777" w:rsidR="00A77B3E" w:rsidRPr="00424C19" w:rsidRDefault="00AB76F4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424C19">
        <w:rPr>
          <w:rFonts w:asciiTheme="minorHAnsi" w:hAnsiTheme="minorHAnsi" w:cstheme="minorHAnsi"/>
          <w:b/>
          <w:bCs/>
        </w:rPr>
        <w:t>EDUCATION</w:t>
      </w:r>
    </w:p>
    <w:p w14:paraId="0B108632" w14:textId="77777777" w:rsidR="00A77B3E" w:rsidRPr="00424C19" w:rsidRDefault="00A77B3E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13F8D873" w14:textId="77777777" w:rsidR="00A77B3E" w:rsidRPr="00424C19" w:rsidRDefault="00AB76F4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>AVTECH INSTITUTE OF TECHNOLOGY, South Plainfield, NJ</w:t>
      </w:r>
    </w:p>
    <w:p w14:paraId="4C9474AA" w14:textId="77777777" w:rsidR="00A77B3E" w:rsidRPr="00424C19" w:rsidRDefault="00AB76F4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424C19">
        <w:rPr>
          <w:rFonts w:asciiTheme="minorHAnsi" w:hAnsiTheme="minorHAnsi" w:cstheme="minorHAnsi"/>
          <w:b/>
          <w:bCs/>
        </w:rPr>
        <w:t>Network +, Cisco-CCNA, Windows Server 2012</w:t>
      </w:r>
    </w:p>
    <w:p w14:paraId="764C8322" w14:textId="77777777" w:rsidR="00A77B3E" w:rsidRPr="00424C19" w:rsidRDefault="00A77B3E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704FA656" w14:textId="77777777" w:rsidR="00A77B3E" w:rsidRPr="00424C19" w:rsidRDefault="00AB76F4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>US DEPARTMENT OF LABOR APPRENTICESHIP</w:t>
      </w:r>
    </w:p>
    <w:p w14:paraId="3AAD1C2A" w14:textId="77777777" w:rsidR="00A77B3E" w:rsidRPr="00424C19" w:rsidRDefault="008577EF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>Four-year</w:t>
      </w:r>
      <w:r w:rsidR="00AB76F4" w:rsidRPr="00424C19">
        <w:rPr>
          <w:rFonts w:asciiTheme="minorHAnsi" w:hAnsiTheme="minorHAnsi" w:cstheme="minorHAnsi"/>
        </w:rPr>
        <w:t xml:space="preserve"> apprenticeship for </w:t>
      </w:r>
      <w:r w:rsidR="00AB76F4" w:rsidRPr="00424C19">
        <w:rPr>
          <w:rFonts w:asciiTheme="minorHAnsi" w:hAnsiTheme="minorHAnsi" w:cstheme="minorHAnsi"/>
          <w:b/>
          <w:bCs/>
        </w:rPr>
        <w:t>Telecommunications Installer/Technician</w:t>
      </w:r>
    </w:p>
    <w:p w14:paraId="1E1E58E4" w14:textId="77777777" w:rsidR="00A77B3E" w:rsidRPr="00424C19" w:rsidRDefault="00A77B3E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0D44F04F" w14:textId="77777777" w:rsidR="00A77B3E" w:rsidRPr="00424C19" w:rsidRDefault="00AB76F4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>LOCAL UNION NO.164, IBEW</w:t>
      </w:r>
    </w:p>
    <w:p w14:paraId="28C3B322" w14:textId="77777777" w:rsidR="00A77B3E" w:rsidRPr="00424C19" w:rsidRDefault="00AB76F4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>OSHA 30- Construction Certification</w:t>
      </w:r>
    </w:p>
    <w:p w14:paraId="76BBEE2C" w14:textId="77777777" w:rsidR="00A77B3E" w:rsidRPr="00424C19" w:rsidRDefault="00A77B3E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22AD117C" w14:textId="77777777" w:rsidR="00A77B3E" w:rsidRPr="00424C19" w:rsidRDefault="00AB76F4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>MIDDLESEX COUNTY COLLEGE, NJ</w:t>
      </w:r>
    </w:p>
    <w:p w14:paraId="6484937E" w14:textId="77777777" w:rsidR="00A77B3E" w:rsidRPr="00424C19" w:rsidRDefault="00AB76F4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424C19">
        <w:rPr>
          <w:rFonts w:asciiTheme="minorHAnsi" w:hAnsiTheme="minorHAnsi" w:cstheme="minorHAnsi"/>
          <w:b/>
          <w:bCs/>
        </w:rPr>
        <w:t>A + Certified Technician</w:t>
      </w:r>
      <w:r w:rsidRPr="00424C19">
        <w:rPr>
          <w:rFonts w:asciiTheme="minorHAnsi" w:hAnsiTheme="minorHAnsi" w:cstheme="minorHAnsi"/>
        </w:rPr>
        <w:t xml:space="preserve"> </w:t>
      </w:r>
      <w:r w:rsidRPr="00424C19">
        <w:rPr>
          <w:rFonts w:asciiTheme="minorHAnsi" w:hAnsiTheme="minorHAnsi" w:cstheme="minorHAnsi"/>
          <w:b/>
          <w:bCs/>
        </w:rPr>
        <w:t>Certification</w:t>
      </w:r>
      <w:r w:rsidRPr="00424C19">
        <w:rPr>
          <w:rFonts w:asciiTheme="minorHAnsi" w:hAnsiTheme="minorHAnsi" w:cstheme="minorHAnsi"/>
        </w:rPr>
        <w:t>, Comp TIA A+ Certification</w:t>
      </w:r>
    </w:p>
    <w:p w14:paraId="4D1B339F" w14:textId="77777777" w:rsidR="00A77B3E" w:rsidRPr="00424C19" w:rsidRDefault="00A77B3E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2798355A" w14:textId="77777777" w:rsidR="00A77B3E" w:rsidRPr="00424C19" w:rsidRDefault="00AB76F4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>HOUSTON COMMUNITY COLLEGE, TX</w:t>
      </w:r>
    </w:p>
    <w:p w14:paraId="15438854" w14:textId="77777777" w:rsidR="00A77B3E" w:rsidRPr="00424C19" w:rsidRDefault="00AB76F4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>Coursework in the field of Electronics and Computer Technology, including:</w:t>
      </w:r>
    </w:p>
    <w:p w14:paraId="5AD1AEB1" w14:textId="77777777" w:rsidR="00A77B3E" w:rsidRPr="00424C19" w:rsidRDefault="00AB76F4">
      <w:pPr>
        <w:spacing w:after="0" w:line="240" w:lineRule="auto"/>
        <w:ind w:left="720"/>
        <w:jc w:val="center"/>
        <w:rPr>
          <w:rFonts w:asciiTheme="minorHAnsi" w:hAnsiTheme="minorHAnsi" w:cstheme="minorHAnsi"/>
        </w:rPr>
      </w:pPr>
      <w:r w:rsidRPr="00424C19">
        <w:rPr>
          <w:rFonts w:asciiTheme="minorHAnsi" w:hAnsiTheme="minorHAnsi" w:cstheme="minorHAnsi"/>
        </w:rPr>
        <w:t>Electronics, AC/DC .Digital Circuits, Electronic Circuit, Troubleshooting, Computer Operating Systems, Computer Architecture, Computer Hardware and Peripherals Troubleshooting</w:t>
      </w:r>
    </w:p>
    <w:p w14:paraId="3927B4A3" w14:textId="77777777" w:rsidR="00A77B3E" w:rsidRPr="00424C19" w:rsidRDefault="00A77B3E">
      <w:pPr>
        <w:rPr>
          <w:rFonts w:asciiTheme="minorHAnsi" w:hAnsiTheme="minorHAnsi" w:cstheme="minorHAnsi"/>
        </w:rPr>
      </w:pPr>
    </w:p>
    <w:sectPr w:rsidR="00A77B3E" w:rsidRPr="00424C19" w:rsidSect="00C81D89">
      <w:pgSz w:w="12240" w:h="15840"/>
      <w:pgMar w:top="1440" w:right="1440" w:bottom="1440" w:left="1440" w:header="708" w:footer="708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rriweather Sans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▪"/>
      <w:lvlJc w:val="left"/>
      <w:pPr>
        <w:tabs>
          <w:tab w:val="num" w:pos="36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2160" w:hanging="180"/>
      </w:pPr>
      <w:rPr>
        <w:rFonts w:ascii="Arial" w:eastAsia="Times New Roman" w:hAnsi="Arial" w:cs="Arial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Times New Roman" w:hAnsi="Arial" w:cs="Aria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600" w:hanging="360"/>
      </w:pPr>
      <w:rPr>
        <w:rFonts w:ascii="Arial" w:eastAsia="Times New Roman" w:hAnsi="Arial" w:cs="Arial"/>
      </w:rPr>
    </w:lvl>
    <w:lvl w:ilvl="5">
      <w:start w:val="1"/>
      <w:numFmt w:val="bullet"/>
      <w:lvlText w:val="▪"/>
      <w:lvlJc w:val="left"/>
      <w:pPr>
        <w:tabs>
          <w:tab w:val="num" w:pos="3960"/>
        </w:tabs>
        <w:ind w:left="4320" w:hanging="180"/>
      </w:pPr>
      <w:rPr>
        <w:rFonts w:ascii="Arial" w:eastAsia="Times New Roman" w:hAnsi="Arial" w:cs="Arial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Times New Roman" w:hAnsi="Arial" w:cs="Aria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760" w:hanging="360"/>
      </w:pPr>
      <w:rPr>
        <w:rFonts w:ascii="Arial" w:eastAsia="Times New Roman" w:hAnsi="Arial" w:cs="Arial"/>
      </w:rPr>
    </w:lvl>
    <w:lvl w:ilvl="8">
      <w:start w:val="1"/>
      <w:numFmt w:val="bullet"/>
      <w:lvlText w:val="▪"/>
      <w:lvlJc w:val="left"/>
      <w:pPr>
        <w:tabs>
          <w:tab w:val="num" w:pos="6120"/>
        </w:tabs>
        <w:ind w:left="6480" w:hanging="180"/>
      </w:pPr>
      <w:rPr>
        <w:rFonts w:ascii="Arial" w:eastAsia="Times New Roman" w:hAnsi="Arial" w:cs="Aria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▪"/>
      <w:lvlJc w:val="left"/>
      <w:pPr>
        <w:tabs>
          <w:tab w:val="num" w:pos="36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2160" w:hanging="180"/>
      </w:pPr>
      <w:rPr>
        <w:rFonts w:ascii="Arial" w:eastAsia="Times New Roman" w:hAnsi="Arial" w:cs="Arial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Times New Roman" w:hAnsi="Arial" w:cs="Aria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600" w:hanging="360"/>
      </w:pPr>
      <w:rPr>
        <w:rFonts w:ascii="Arial" w:eastAsia="Times New Roman" w:hAnsi="Arial" w:cs="Arial"/>
      </w:rPr>
    </w:lvl>
    <w:lvl w:ilvl="5">
      <w:start w:val="1"/>
      <w:numFmt w:val="bullet"/>
      <w:lvlText w:val="▪"/>
      <w:lvlJc w:val="left"/>
      <w:pPr>
        <w:tabs>
          <w:tab w:val="num" w:pos="3960"/>
        </w:tabs>
        <w:ind w:left="4320" w:hanging="180"/>
      </w:pPr>
      <w:rPr>
        <w:rFonts w:ascii="Arial" w:eastAsia="Times New Roman" w:hAnsi="Arial" w:cs="Arial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Times New Roman" w:hAnsi="Arial" w:cs="Aria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760" w:hanging="360"/>
      </w:pPr>
      <w:rPr>
        <w:rFonts w:ascii="Arial" w:eastAsia="Times New Roman" w:hAnsi="Arial" w:cs="Arial"/>
      </w:rPr>
    </w:lvl>
    <w:lvl w:ilvl="8">
      <w:start w:val="1"/>
      <w:numFmt w:val="bullet"/>
      <w:lvlText w:val="▪"/>
      <w:lvlJc w:val="left"/>
      <w:pPr>
        <w:tabs>
          <w:tab w:val="num" w:pos="6120"/>
        </w:tabs>
        <w:ind w:left="6480" w:hanging="180"/>
      </w:pPr>
      <w:rPr>
        <w:rFonts w:ascii="Arial" w:eastAsia="Times New Roman" w:hAnsi="Arial" w:cs="Arial"/>
      </w:rPr>
    </w:lvl>
  </w:abstractNum>
  <w:abstractNum w:abstractNumId="2" w15:restartNumberingAfterBreak="0">
    <w:nsid w:val="109F680E"/>
    <w:multiLevelType w:val="hybridMultilevel"/>
    <w:tmpl w:val="1C74F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727"/>
    <w:rsid w:val="00027710"/>
    <w:rsid w:val="00074905"/>
    <w:rsid w:val="00090460"/>
    <w:rsid w:val="00150391"/>
    <w:rsid w:val="001D2636"/>
    <w:rsid w:val="002B36F8"/>
    <w:rsid w:val="003E283E"/>
    <w:rsid w:val="00424C19"/>
    <w:rsid w:val="00440F56"/>
    <w:rsid w:val="005563DA"/>
    <w:rsid w:val="00560269"/>
    <w:rsid w:val="0057203F"/>
    <w:rsid w:val="00592AB4"/>
    <w:rsid w:val="005950E8"/>
    <w:rsid w:val="006302A1"/>
    <w:rsid w:val="007F2CBB"/>
    <w:rsid w:val="00842E01"/>
    <w:rsid w:val="00844DAF"/>
    <w:rsid w:val="008577EF"/>
    <w:rsid w:val="008D1727"/>
    <w:rsid w:val="008E37F8"/>
    <w:rsid w:val="00993A23"/>
    <w:rsid w:val="00997B80"/>
    <w:rsid w:val="009F4534"/>
    <w:rsid w:val="00A77B3E"/>
    <w:rsid w:val="00A91D59"/>
    <w:rsid w:val="00AB02DF"/>
    <w:rsid w:val="00AB76F4"/>
    <w:rsid w:val="00AE68A5"/>
    <w:rsid w:val="00B43A7A"/>
    <w:rsid w:val="00C77DB2"/>
    <w:rsid w:val="00C81D89"/>
    <w:rsid w:val="00CA3992"/>
    <w:rsid w:val="00D1129F"/>
    <w:rsid w:val="00D60EEA"/>
    <w:rsid w:val="00DD55FF"/>
    <w:rsid w:val="00DF1667"/>
    <w:rsid w:val="00E23921"/>
    <w:rsid w:val="00EC5D90"/>
    <w:rsid w:val="00F345A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905CA3"/>
  <w15:docId w15:val="{1334040A-3538-47E2-9108-4862E3B63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locked="1" w:semiHidden="1" w:uiPriority="99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 w:uiPriority="99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1D89"/>
    <w:rPr>
      <w:rFonts w:ascii="Merriweather Sans" w:hAnsi="Merriweather Sans" w:cs="Merriweather Sans"/>
      <w:color w:val="000000"/>
      <w:shd w:val="solid" w:color="FFFFFF" w:fill="FFFFFF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7B96"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B96"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F7B96"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EF7B96"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EF7B96"/>
    <w:pPr>
      <w:keepNext/>
      <w:keepLines/>
      <w:spacing w:before="220" w:after="40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EF7B96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89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89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89"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89"/>
    <w:rPr>
      <w:rFonts w:asciiTheme="minorHAnsi" w:eastAsiaTheme="minorEastAsia" w:hAnsiTheme="minorHAnsi" w:cstheme="minorBidi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89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89"/>
    <w:rPr>
      <w:rFonts w:asciiTheme="minorHAnsi" w:eastAsiaTheme="minorEastAsia" w:hAnsiTheme="minorHAnsi" w:cstheme="minorBidi"/>
      <w:b/>
      <w:bCs/>
      <w:color w:val="000000"/>
    </w:rPr>
  </w:style>
  <w:style w:type="paragraph" w:styleId="Title">
    <w:name w:val="Title"/>
    <w:basedOn w:val="Normal"/>
    <w:link w:val="TitleChar"/>
    <w:uiPriority w:val="10"/>
    <w:qFormat/>
    <w:rsid w:val="00EF7B96"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81D89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11"/>
    <w:qFormat/>
    <w:rsid w:val="00EF7B96"/>
    <w:pPr>
      <w:keepNext/>
      <w:keepLines/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81D89"/>
    <w:rPr>
      <w:rFonts w:asciiTheme="majorHAnsi" w:eastAsiaTheme="majorEastAsia" w:hAnsiTheme="majorHAnsi" w:cstheme="majorBid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locked/>
    <w:rsid w:val="00AE68A5"/>
    <w:pPr>
      <w:ind w:left="720"/>
      <w:contextualSpacing/>
    </w:pPr>
  </w:style>
  <w:style w:type="character" w:styleId="Hyperlink">
    <w:name w:val="Hyperlink"/>
    <w:basedOn w:val="DefaultParagraphFont"/>
    <w:unhideWhenUsed/>
    <w:rsid w:val="00424C1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4C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smuzar@gmail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usmuzar@gmail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harly.shepard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usmuzar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smuza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8ED60D-4EFE-41A3-8EB7-D263B1A76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Maya</cp:lastModifiedBy>
  <cp:revision>3</cp:revision>
  <cp:lastPrinted>2015-07-07T21:02:00Z</cp:lastPrinted>
  <dcterms:created xsi:type="dcterms:W3CDTF">2015-07-20T16:49:00Z</dcterms:created>
  <dcterms:modified xsi:type="dcterms:W3CDTF">2021-04-15T12:40:00Z</dcterms:modified>
</cp:coreProperties>
</file>